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3374578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973712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417508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21970" name="019e017b-d3af-7b1b-a4e1-35bc041c7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5110933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272625" name="019e01a7-f484-7a33-bf9a-316899e13f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859032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99109" name="019e01d7-1bf3-785a-9d8d-b558d07d14b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6578520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1025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140951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505550" name="019e0184-1880-7ae9-8ed5-21773be0cd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435941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952773" name="019e01ad-a267-7761-8468-5d13e14826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3775847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733381" name="019e015c-9f57-7d1a-901b-084ff0cebf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548802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837792" name="019e0169-ad6d-7d8c-9fb2-ef547c88a98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908790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144826" name="019e0185-7c82-7896-a8a8-60e8b9ef8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205582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490243" name="019e0199-7b8c-79c5-9d81-6a9ea7a48d6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6989858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19693" name="019e01b1-cbef-77fb-8a53-ea8c5af007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042522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56577" name="019e01b7-8f6f-77d4-827f-fc7ee45627f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122917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809207" name="019e01c8-a671-78df-aef6-6b4fbde462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5529121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834878" name="019e01c9-dd4f-7ba6-a58f-cd4d7e97a07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4131611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541894" name="019e01ca-751f-77fa-bac9-5f97c6dd048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403429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34245" name="019e01e5-59ba-7b21-9959-c8a04800483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3612274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787525" name="019e018e-4a00-7445-80b4-27e6ccd7739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8722792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043063" name="019e019c-422c-774d-8406-91b43b8343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944173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937977" name="019e01b2-bf12-7e58-adab-df669a04621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02213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89313" name="019e01c7-7613-73c2-b018-0af64b485f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174549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521736" name="019e01ca-9e6d-79a8-a8fa-7d5149bb243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707625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050599" name="019e01de-89e0-72db-813f-f318902ebf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Treppenhsus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4833084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375285" name="019e01d5-298d-7497-867a-bea4d04150b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261040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60637" name="019e01d6-1676-72d2-ac67-7df438dff65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438575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374790" name="019e0196-fc78-7caa-b7d6-6fbc092a13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8278112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67029" name="019e01e0-71fb-7dfc-ad19-508b19a6eb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095223" name="019e015d-836c-7e30-addd-5710941fa3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093319" name="019e015d-836c-7e30-addd-5710941fa3d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2325564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91474" name="019e016d-a51e-76e5-8e35-0f58c397de5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7082892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934759" name="019e0175-772a-7a7f-9ef1-e42a9c1117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949446" name="019e0177-afa2-7fd2-b1ee-a031f3c73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236795" name="019e0177-afa2-7fd2-b1ee-a031f3c7370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DG/ OG </w:t>
            </w:r>
          </w:p>
          <w:p>
            <w:pPr>
              <w:spacing w:before="0" w:after="0" w:line="240" w:lineRule="auto"/>
            </w:pPr>
            <w:r>
              <w:t>Trennwand</w:t>
            </w:r>
          </w:p>
        </w:tc>
        <w:tc>
          <w:p>
            <w:pPr>
              <w:spacing w:before="0" w:after="0" w:line="240" w:lineRule="auto"/>
            </w:pPr>
            <w:r>
              <w:t>Trennwand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629911" name="019e0179-58d2-7805-8ba8-7c839eb29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227199" name="019e0179-58d2-7805-8ba8-7c839eb296e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332501" name="019e01d1-5eaa-7a1a-9859-96f9604d7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787883" name="019e01d1-5eaa-7a1a-9859-96f9604d7f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7493410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779251" name="019e01df-2602-7339-b04e-899c41630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716110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610245" name="019e01e8-490f-760d-b379-e68eeea6ba2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3307743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803057" name="019e01ea-3575-7042-8946-b39b872d7e5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